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2410C" w14:textId="77777777" w:rsidR="008C633A" w:rsidRPr="00DE2E8D" w:rsidRDefault="00000000">
      <w:pPr>
        <w:pStyle w:val="Heading1"/>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Daily Standup – 10/6</w:t>
      </w:r>
    </w:p>
    <w:p w14:paraId="792648D1" w14:textId="77777777"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Attendees: Ana Maria Martinez, Angel Duarte, Jaqueline Lizeth Lopez, Jennifer Mesa, Julian Novak</w:t>
      </w:r>
    </w:p>
    <w:p w14:paraId="4CC463A6" w14:textId="405D4DCB"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 xml:space="preserve">Start time: </w:t>
      </w:r>
      <w:r w:rsidR="00DE2E8D">
        <w:rPr>
          <w:rFonts w:ascii="Times New Roman" w:hAnsi="Times New Roman" w:cs="Times New Roman"/>
          <w:color w:val="000000" w:themeColor="text1"/>
          <w:sz w:val="24"/>
          <w:szCs w:val="24"/>
        </w:rPr>
        <w:t>8:06</w:t>
      </w:r>
      <w:r w:rsidRPr="00DE2E8D">
        <w:rPr>
          <w:rFonts w:ascii="Times New Roman" w:hAnsi="Times New Roman" w:cs="Times New Roman"/>
          <w:color w:val="000000" w:themeColor="text1"/>
          <w:sz w:val="24"/>
          <w:szCs w:val="24"/>
        </w:rPr>
        <w:t xml:space="preserve"> PM</w:t>
      </w:r>
    </w:p>
    <w:p w14:paraId="252FBC89" w14:textId="7947073D"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End time: 11:</w:t>
      </w:r>
      <w:r w:rsidR="00DE2E8D">
        <w:rPr>
          <w:rFonts w:ascii="Times New Roman" w:hAnsi="Times New Roman" w:cs="Times New Roman"/>
          <w:color w:val="000000" w:themeColor="text1"/>
          <w:sz w:val="24"/>
          <w:szCs w:val="24"/>
        </w:rPr>
        <w:t>14</w:t>
      </w:r>
      <w:r w:rsidRPr="00DE2E8D">
        <w:rPr>
          <w:rFonts w:ascii="Times New Roman" w:hAnsi="Times New Roman" w:cs="Times New Roman"/>
          <w:color w:val="000000" w:themeColor="text1"/>
          <w:sz w:val="24"/>
          <w:szCs w:val="24"/>
        </w:rPr>
        <w:t xml:space="preserve"> PM</w:t>
      </w:r>
    </w:p>
    <w:p w14:paraId="33609675" w14:textId="5333F928"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All attendees worked for</w:t>
      </w:r>
      <w:r w:rsidR="00DE2E8D">
        <w:rPr>
          <w:rFonts w:ascii="Times New Roman" w:hAnsi="Times New Roman" w:cs="Times New Roman"/>
          <w:color w:val="000000" w:themeColor="text1"/>
          <w:sz w:val="24"/>
          <w:szCs w:val="24"/>
        </w:rPr>
        <w:t xml:space="preserve"> 3</w:t>
      </w:r>
      <w:r w:rsidRPr="00DE2E8D">
        <w:rPr>
          <w:rFonts w:ascii="Times New Roman" w:hAnsi="Times New Roman" w:cs="Times New Roman"/>
          <w:color w:val="000000" w:themeColor="text1"/>
          <w:sz w:val="24"/>
          <w:szCs w:val="24"/>
        </w:rPr>
        <w:t xml:space="preserve"> hour</w:t>
      </w:r>
      <w:r w:rsidR="00DE2E8D">
        <w:rPr>
          <w:rFonts w:ascii="Times New Roman" w:hAnsi="Times New Roman" w:cs="Times New Roman"/>
          <w:color w:val="000000" w:themeColor="text1"/>
          <w:sz w:val="24"/>
          <w:szCs w:val="24"/>
        </w:rPr>
        <w:t>s</w:t>
      </w:r>
      <w:r w:rsidRPr="00DE2E8D">
        <w:rPr>
          <w:rFonts w:ascii="Times New Roman" w:hAnsi="Times New Roman" w:cs="Times New Roman"/>
          <w:color w:val="000000" w:themeColor="text1"/>
          <w:sz w:val="24"/>
          <w:szCs w:val="24"/>
        </w:rPr>
        <w:t>.</w:t>
      </w:r>
    </w:p>
    <w:p w14:paraId="1B78D34F" w14:textId="77777777" w:rsidR="008C633A" w:rsidRPr="00DE2E8D" w:rsidRDefault="008C633A">
      <w:pPr>
        <w:rPr>
          <w:rFonts w:ascii="Times New Roman" w:hAnsi="Times New Roman" w:cs="Times New Roman"/>
          <w:color w:val="000000" w:themeColor="text1"/>
          <w:sz w:val="24"/>
          <w:szCs w:val="24"/>
        </w:rPr>
      </w:pPr>
    </w:p>
    <w:p w14:paraId="054F3826" w14:textId="77777777"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Meeting Summary:</w:t>
      </w:r>
    </w:p>
    <w:p w14:paraId="4B29B0FE" w14:textId="77777777" w:rsidR="008C633A" w:rsidRPr="00DE2E8D" w:rsidRDefault="00000000">
      <w:pPr>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This was the fourth official standup for the Python game project. The team discussed progress since the previous meeting, reviewed integration between the frontend prototype and backend structure, and coordinated remaining work before the next sprint planning session.</w:t>
      </w:r>
    </w:p>
    <w:p w14:paraId="1977DA0A"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Ana Maria Martinez:</w:t>
      </w:r>
    </w:p>
    <w:p w14:paraId="25F47C57"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Since the last scrum: Finished converting the remaining wireframes into a fully clickable prototype.</w:t>
      </w:r>
    </w:p>
    <w:p w14:paraId="2F52CCC1"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Before next scrum: Begin refining the tutorial level flow for player testing.</w:t>
      </w:r>
    </w:p>
    <w:p w14:paraId="1685D5F7"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Waiting on backend connections to complete prototype testing.</w:t>
      </w:r>
    </w:p>
    <w:p w14:paraId="276E3402"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Angel Duarte:</w:t>
      </w:r>
    </w:p>
    <w:p w14:paraId="49CDEAF2"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Since the last scrum: Completed initial integration of save-state management with the prototype interface.</w:t>
      </w:r>
    </w:p>
    <w:p w14:paraId="7BBB24EB"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Before next scrum: Optimize data handling for multiple players and test autosave triggers.</w:t>
      </w:r>
    </w:p>
    <w:p w14:paraId="558457DC"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Syncing data storage between user accounts and device sessions.</w:t>
      </w:r>
    </w:p>
    <w:p w14:paraId="512B82F0"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Jaqueline Lizeth Lopez:</w:t>
      </w:r>
    </w:p>
    <w:p w14:paraId="0D4B203C"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Since the last scrum: Adjusted UI mockups for accessibility and added color feedback for user actions.</w:t>
      </w:r>
    </w:p>
    <w:p w14:paraId="1620589E"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Before next scrum: Begin refining layout for in-game challenges.</w:t>
      </w:r>
    </w:p>
    <w:p w14:paraId="71F46F6D"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Ensuring consistent visual feedback across multiple screen resolutions.</w:t>
      </w:r>
    </w:p>
    <w:p w14:paraId="4963941F"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Jennifer Mesa:</w:t>
      </w:r>
    </w:p>
    <w:p w14:paraId="0C3635EB"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lastRenderedPageBreak/>
        <w:t>Since the last scrum: Updated documentation to reflect recent prototype and backend changes.</w:t>
      </w:r>
    </w:p>
    <w:p w14:paraId="16BF24E2"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Before next scrum: Prepare draft for sprint 3 planning and align documentation with final design.</w:t>
      </w:r>
    </w:p>
    <w:p w14:paraId="3DF6A188"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Coordinating consistent terminology across all documentation sections.</w:t>
      </w:r>
    </w:p>
    <w:p w14:paraId="399FB76C" w14:textId="77777777" w:rsidR="008C633A" w:rsidRPr="00DE2E8D" w:rsidRDefault="00000000">
      <w:pPr>
        <w:pStyle w:val="ListBullet"/>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Julian Novak:</w:t>
      </w:r>
    </w:p>
    <w:p w14:paraId="3F4C7BFB"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Since the last scrum: Began preliminary usability testing on the tutorial level prototype.</w:t>
      </w:r>
    </w:p>
    <w:p w14:paraId="743D2C8A"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Before next scrum: Compile test results and propose initial fixes.</w:t>
      </w:r>
    </w:p>
    <w:p w14:paraId="69E29A99" w14:textId="77777777" w:rsidR="008C633A" w:rsidRPr="00DE2E8D" w:rsidRDefault="00000000">
      <w:pPr>
        <w:pStyle w:val="ListBullet2"/>
        <w:rPr>
          <w:rFonts w:ascii="Times New Roman" w:hAnsi="Times New Roman" w:cs="Times New Roman"/>
          <w:color w:val="000000" w:themeColor="text1"/>
          <w:sz w:val="24"/>
          <w:szCs w:val="24"/>
        </w:rPr>
      </w:pPr>
      <w:r w:rsidRPr="00DE2E8D">
        <w:rPr>
          <w:rFonts w:ascii="Times New Roman" w:hAnsi="Times New Roman" w:cs="Times New Roman"/>
          <w:color w:val="000000" w:themeColor="text1"/>
          <w:sz w:val="24"/>
          <w:szCs w:val="24"/>
        </w:rPr>
        <w:t>Current hurdle: Limited test sample due to ongoing prototype adjustments.</w:t>
      </w:r>
    </w:p>
    <w:sectPr w:rsidR="008C633A" w:rsidRPr="00DE2E8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354353598">
    <w:abstractNumId w:val="8"/>
  </w:num>
  <w:num w:numId="2" w16cid:durableId="1391076983">
    <w:abstractNumId w:val="6"/>
  </w:num>
  <w:num w:numId="3" w16cid:durableId="1564245796">
    <w:abstractNumId w:val="5"/>
  </w:num>
  <w:num w:numId="4" w16cid:durableId="1593853836">
    <w:abstractNumId w:val="4"/>
  </w:num>
  <w:num w:numId="5" w16cid:durableId="1180504405">
    <w:abstractNumId w:val="7"/>
  </w:num>
  <w:num w:numId="6" w16cid:durableId="271477990">
    <w:abstractNumId w:val="3"/>
  </w:num>
  <w:num w:numId="7" w16cid:durableId="1049189069">
    <w:abstractNumId w:val="2"/>
  </w:num>
  <w:num w:numId="8" w16cid:durableId="620578094">
    <w:abstractNumId w:val="1"/>
  </w:num>
  <w:num w:numId="9" w16cid:durableId="144711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B1862"/>
    <w:rsid w:val="008C633A"/>
    <w:rsid w:val="00AA1D8D"/>
    <w:rsid w:val="00B47730"/>
    <w:rsid w:val="00CB0664"/>
    <w:rsid w:val="00DE2E8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059D9F"/>
  <w14:defaultImageDpi w14:val="300"/>
  <w15:docId w15:val="{89E5AACB-8F83-6344-A154-37BB2B9F6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Jennifer Mesa</cp:lastModifiedBy>
  <cp:revision>2</cp:revision>
  <dcterms:created xsi:type="dcterms:W3CDTF">2013-12-23T23:15:00Z</dcterms:created>
  <dcterms:modified xsi:type="dcterms:W3CDTF">2025-10-07T03:21:00Z</dcterms:modified>
  <cp:category/>
</cp:coreProperties>
</file>